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AF74" w14:textId="6DA44CC0" w:rsidR="00DB6F6C" w:rsidRPr="00585C29" w:rsidRDefault="00DB6F6C" w:rsidP="00DB6F6C">
      <w:r w:rsidRPr="00585C29">
        <w:t>7. melléklet - KAP-RD57-LEADER Helyi felhívás</w:t>
      </w:r>
    </w:p>
    <w:p w14:paraId="02417224" w14:textId="1913D27E" w:rsidR="00B84D51" w:rsidRPr="00585C29" w:rsidRDefault="0074311E" w:rsidP="0074311E">
      <w:pPr>
        <w:pStyle w:val="Cmsor1"/>
        <w:jc w:val="center"/>
        <w:rPr>
          <w:rFonts w:ascii="Arial Narrow" w:hAnsi="Arial Narrow" w:cs="Times New Roman"/>
          <w:color w:val="auto"/>
          <w:sz w:val="36"/>
          <w:szCs w:val="36"/>
        </w:rPr>
      </w:pPr>
      <w:r w:rsidRPr="00585C29">
        <w:rPr>
          <w:rFonts w:ascii="Arial Narrow" w:hAnsi="Arial Narrow" w:cs="Times New Roman"/>
          <w:color w:val="auto"/>
          <w:sz w:val="36"/>
          <w:szCs w:val="36"/>
        </w:rPr>
        <w:t>V</w:t>
      </w:r>
      <w:r w:rsidR="00DB6F6C" w:rsidRPr="00585C29">
        <w:rPr>
          <w:rFonts w:ascii="Arial Narrow" w:hAnsi="Arial Narrow" w:cs="Times New Roman"/>
          <w:color w:val="auto"/>
          <w:sz w:val="36"/>
          <w:szCs w:val="36"/>
        </w:rPr>
        <w:t>állalási Nyilatkozat</w:t>
      </w:r>
    </w:p>
    <w:p w14:paraId="44DCD2BE" w14:textId="77A11A4A" w:rsidR="00B84D51" w:rsidRPr="00585C29" w:rsidRDefault="0074311E" w:rsidP="00585C29">
      <w:pPr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br/>
      </w:r>
      <w:r w:rsidR="00585C29" w:rsidRPr="00585C29">
        <w:rPr>
          <w:rFonts w:ascii="Arial Narrow" w:hAnsi="Arial Narrow" w:cs="Times New Roman"/>
        </w:rPr>
        <w:t>A helyi felhívás kódszáma: KAP-RD57-026-</w:t>
      </w:r>
      <w:r w:rsidR="00C276D0">
        <w:rPr>
          <w:rFonts w:ascii="Arial Narrow" w:hAnsi="Arial Narrow" w:cs="Times New Roman"/>
        </w:rPr>
        <w:t>3</w:t>
      </w:r>
      <w:r w:rsidR="00585C29" w:rsidRPr="00585C29">
        <w:rPr>
          <w:rFonts w:ascii="Arial Narrow" w:hAnsi="Arial Narrow" w:cs="Times New Roman"/>
        </w:rPr>
        <w:t>-25</w:t>
      </w:r>
    </w:p>
    <w:p w14:paraId="668DA2EE" w14:textId="0FC6ECFF" w:rsidR="00B84D51" w:rsidRPr="00585C29" w:rsidRDefault="00CB2F79" w:rsidP="0074311E">
      <w:pPr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Művelet</w:t>
      </w:r>
      <w:r w:rsidR="0074311E" w:rsidRPr="00585C29">
        <w:rPr>
          <w:rFonts w:ascii="Arial Narrow" w:hAnsi="Arial Narrow" w:cs="Times New Roman"/>
        </w:rPr>
        <w:t xml:space="preserve"> címe: .....................................................................</w:t>
      </w:r>
    </w:p>
    <w:p w14:paraId="62B0717B" w14:textId="77777777" w:rsidR="00B84D51" w:rsidRPr="00585C29" w:rsidRDefault="0074311E" w:rsidP="0074311E">
      <w:pPr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>Kedvezményezett neve: .........................................................</w:t>
      </w:r>
    </w:p>
    <w:p w14:paraId="25FE608A" w14:textId="77777777" w:rsidR="00B84D51" w:rsidRPr="00585C29" w:rsidRDefault="0074311E" w:rsidP="0074311E">
      <w:pPr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>Székhelye: ........................................................................</w:t>
      </w:r>
    </w:p>
    <w:p w14:paraId="2ACA5458" w14:textId="77777777" w:rsidR="00B84D51" w:rsidRPr="00585C29" w:rsidRDefault="0074311E" w:rsidP="0074311E">
      <w:pPr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>Képviselő neve: .................................................................</w:t>
      </w:r>
    </w:p>
    <w:p w14:paraId="7139A505" w14:textId="468B8989" w:rsidR="00B84D51" w:rsidRPr="00585C29" w:rsidRDefault="0074311E" w:rsidP="00585C29">
      <w:pPr>
        <w:jc w:val="both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br/>
        <w:t xml:space="preserve">Alulírott, mint a fenti </w:t>
      </w:r>
      <w:r w:rsidR="00585C29" w:rsidRPr="00585C29">
        <w:rPr>
          <w:rFonts w:ascii="Arial Narrow" w:hAnsi="Arial Narrow" w:cs="Times New Roman"/>
        </w:rPr>
        <w:t>művelet</w:t>
      </w:r>
      <w:r w:rsidRPr="00585C29">
        <w:rPr>
          <w:rFonts w:ascii="Arial Narrow" w:hAnsi="Arial Narrow" w:cs="Times New Roman"/>
        </w:rPr>
        <w:t xml:space="preserve"> kedvezményezettje és képviselője, a Dunakanyar Kincsei Vidékfejlesztési Egyesület által kiírt </w:t>
      </w:r>
      <w:r w:rsidR="00585C29" w:rsidRPr="00585C29">
        <w:rPr>
          <w:rFonts w:ascii="Arial Narrow" w:hAnsi="Arial Narrow" w:cs="Times New Roman"/>
        </w:rPr>
        <w:t>KAP-RD57-026-</w:t>
      </w:r>
      <w:r w:rsidR="00C276D0">
        <w:rPr>
          <w:rFonts w:ascii="Arial Narrow" w:hAnsi="Arial Narrow" w:cs="Times New Roman"/>
        </w:rPr>
        <w:t>3</w:t>
      </w:r>
      <w:r w:rsidR="00585C29" w:rsidRPr="00585C29">
        <w:rPr>
          <w:rFonts w:ascii="Arial Narrow" w:hAnsi="Arial Narrow" w:cs="Times New Roman"/>
        </w:rPr>
        <w:t xml:space="preserve">-25 kódszámú </w:t>
      </w:r>
      <w:r w:rsidRPr="00585C29">
        <w:rPr>
          <w:rFonts w:ascii="Arial Narrow" w:hAnsi="Arial Narrow" w:cs="Times New Roman"/>
        </w:rPr>
        <w:t>felhívás keretében megvalósít</w:t>
      </w:r>
      <w:r w:rsidR="00585C29" w:rsidRPr="00585C29">
        <w:rPr>
          <w:rFonts w:ascii="Arial Narrow" w:hAnsi="Arial Narrow" w:cs="Times New Roman"/>
        </w:rPr>
        <w:t>ott</w:t>
      </w:r>
      <w:r w:rsidRPr="00585C29">
        <w:rPr>
          <w:rFonts w:ascii="Arial Narrow" w:hAnsi="Arial Narrow" w:cs="Times New Roman"/>
        </w:rPr>
        <w:t xml:space="preserve"> </w:t>
      </w:r>
      <w:r w:rsidR="00585C29" w:rsidRPr="00585C29">
        <w:rPr>
          <w:rFonts w:ascii="Arial Narrow" w:hAnsi="Arial Narrow" w:cs="Times New Roman"/>
        </w:rPr>
        <w:t>művelethez</w:t>
      </w:r>
      <w:r w:rsidRPr="00585C29">
        <w:rPr>
          <w:rFonts w:ascii="Arial Narrow" w:hAnsi="Arial Narrow" w:cs="Times New Roman"/>
        </w:rPr>
        <w:t xml:space="preserve"> kapcsolódóan az alábbiakat nyilatkozom és vállalom:</w:t>
      </w:r>
    </w:p>
    <w:p w14:paraId="56DC21CB" w14:textId="2D913E20" w:rsidR="00585C29" w:rsidRPr="00585C29" w:rsidRDefault="0074311E" w:rsidP="00DB6F6C">
      <w:pPr>
        <w:jc w:val="both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>Nyilatkozom, hogy a projekt megvalósítása során biztosíto</w:t>
      </w:r>
      <w:r w:rsidR="00585C29" w:rsidRPr="00585C29">
        <w:rPr>
          <w:rFonts w:ascii="Arial Narrow" w:hAnsi="Arial Narrow" w:cs="Times New Roman"/>
        </w:rPr>
        <w:t>m</w:t>
      </w:r>
      <w:r w:rsidRPr="00585C29">
        <w:rPr>
          <w:rFonts w:ascii="Arial Narrow" w:hAnsi="Arial Narrow" w:cs="Times New Roman"/>
        </w:rPr>
        <w:t xml:space="preserve"> a LEADER program hozzáadott értékét, különös tekintettel a helyi közösségek bevonására, az együttműködések ösztönzésére és a térség fejlődéséhez való aktív hozzájárulásra</w:t>
      </w:r>
      <w:r w:rsidR="00585C29" w:rsidRPr="00585C29">
        <w:rPr>
          <w:rFonts w:ascii="Arial Narrow" w:hAnsi="Arial Narrow" w:cs="Times New Roman"/>
        </w:rPr>
        <w:t>.</w:t>
      </w:r>
    </w:p>
    <w:p w14:paraId="49910923" w14:textId="13D632F3" w:rsidR="00585C29" w:rsidRPr="00585C29" w:rsidRDefault="00585C29" w:rsidP="00DB6F6C">
      <w:pPr>
        <w:jc w:val="both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 xml:space="preserve">A </w:t>
      </w:r>
      <w:r w:rsidR="00CB2F79">
        <w:rPr>
          <w:rFonts w:ascii="Arial Narrow" w:hAnsi="Arial Narrow" w:cs="Times New Roman"/>
        </w:rPr>
        <w:t xml:space="preserve">művelet a </w:t>
      </w:r>
      <w:r w:rsidRPr="00585C29">
        <w:rPr>
          <w:rFonts w:ascii="Arial Narrow" w:hAnsi="Arial Narrow" w:cs="Times New Roman"/>
        </w:rPr>
        <w:t>Felhívás 1. pontj</w:t>
      </w:r>
      <w:r>
        <w:rPr>
          <w:rFonts w:ascii="Arial Narrow" w:hAnsi="Arial Narrow" w:cs="Times New Roman"/>
        </w:rPr>
        <w:t>ában szereplő</w:t>
      </w:r>
      <w:r w:rsidRPr="00585C29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Times New Roman"/>
        </w:rPr>
        <w:t>indokoltság</w:t>
      </w:r>
      <w:r w:rsidRPr="00585C29">
        <w:rPr>
          <w:rFonts w:ascii="Arial Narrow" w:hAnsi="Arial Narrow" w:cs="Times New Roman"/>
        </w:rPr>
        <w:t xml:space="preserve">, </w:t>
      </w:r>
      <w:r>
        <w:rPr>
          <w:rFonts w:ascii="Arial Narrow" w:hAnsi="Arial Narrow" w:cs="Times New Roman"/>
        </w:rPr>
        <w:t>a</w:t>
      </w:r>
      <w:r w:rsidRPr="00585C29">
        <w:rPr>
          <w:rFonts w:ascii="Arial Narrow" w:hAnsi="Arial Narrow" w:cs="Times New Roman"/>
        </w:rPr>
        <w:t xml:space="preserve"> </w:t>
      </w:r>
      <w:r>
        <w:rPr>
          <w:rFonts w:ascii="Arial Narrow" w:hAnsi="Arial Narrow" w:cs="Times New Roman"/>
        </w:rPr>
        <w:t>KAP ST</w:t>
      </w:r>
      <w:r w:rsidRPr="00585C29">
        <w:rPr>
          <w:rFonts w:ascii="Arial Narrow" w:hAnsi="Arial Narrow" w:cs="Times New Roman"/>
        </w:rPr>
        <w:t>-</w:t>
      </w:r>
      <w:proofErr w:type="spellStart"/>
      <w:r w:rsidRPr="00585C29">
        <w:rPr>
          <w:rFonts w:ascii="Arial Narrow" w:hAnsi="Arial Narrow" w:cs="Times New Roman"/>
        </w:rPr>
        <w:t>hez</w:t>
      </w:r>
      <w:proofErr w:type="spellEnd"/>
      <w:r w:rsidRPr="00585C29">
        <w:rPr>
          <w:rFonts w:ascii="Arial Narrow" w:hAnsi="Arial Narrow" w:cs="Times New Roman"/>
        </w:rPr>
        <w:t xml:space="preserve"> és a </w:t>
      </w:r>
      <w:r>
        <w:rPr>
          <w:rFonts w:ascii="Arial Narrow" w:hAnsi="Arial Narrow" w:cs="Times New Roman"/>
        </w:rPr>
        <w:t>HFS</w:t>
      </w:r>
      <w:r w:rsidRPr="00585C29">
        <w:rPr>
          <w:rFonts w:ascii="Arial Narrow" w:hAnsi="Arial Narrow" w:cs="Times New Roman"/>
        </w:rPr>
        <w:t>-</w:t>
      </w:r>
      <w:proofErr w:type="spellStart"/>
      <w:r w:rsidRPr="00585C29">
        <w:rPr>
          <w:rFonts w:ascii="Arial Narrow" w:hAnsi="Arial Narrow" w:cs="Times New Roman"/>
        </w:rPr>
        <w:t>hez</w:t>
      </w:r>
      <w:proofErr w:type="spellEnd"/>
      <w:r w:rsidRPr="00585C29">
        <w:rPr>
          <w:rFonts w:ascii="Arial Narrow" w:hAnsi="Arial Narrow" w:cs="Times New Roman"/>
        </w:rPr>
        <w:t xml:space="preserve"> való illeszkedés</w:t>
      </w:r>
      <w:r>
        <w:rPr>
          <w:rFonts w:ascii="Arial Narrow" w:hAnsi="Arial Narrow" w:cs="Times New Roman"/>
        </w:rPr>
        <w:t>én túl az alábbi kezdeményezések</w:t>
      </w:r>
      <w:r w:rsidR="00CB2F79">
        <w:rPr>
          <w:rFonts w:ascii="Arial Narrow" w:hAnsi="Arial Narrow" w:cs="Times New Roman"/>
        </w:rPr>
        <w:t>et is tartalmazza</w:t>
      </w:r>
      <w:r>
        <w:rPr>
          <w:rFonts w:ascii="Arial Narrow" w:hAnsi="Arial Narrow" w:cs="Times New Roman"/>
        </w:rPr>
        <w:t>:</w:t>
      </w:r>
    </w:p>
    <w:p w14:paraId="0A6BF576" w14:textId="21424A73" w:rsidR="00B84D51" w:rsidRPr="00585C29" w:rsidRDefault="0074311E" w:rsidP="0074311E">
      <w:pPr>
        <w:pStyle w:val="Cmsor2"/>
        <w:rPr>
          <w:rFonts w:ascii="Arial Narrow" w:hAnsi="Arial Narrow" w:cs="Times New Roman"/>
          <w:color w:val="auto"/>
        </w:rPr>
      </w:pPr>
      <w:r w:rsidRPr="00585C29">
        <w:rPr>
          <w:rFonts w:ascii="Arial Narrow" w:hAnsi="Arial Narrow" w:cs="Times New Roman"/>
          <w:color w:val="auto"/>
        </w:rPr>
        <w:t xml:space="preserve">1. </w:t>
      </w:r>
      <w:r w:rsidR="00CD4EB0" w:rsidRPr="00CD4EB0">
        <w:rPr>
          <w:rFonts w:ascii="Arial Narrow" w:hAnsi="Arial Narrow" w:cs="Times New Roman"/>
          <w:color w:val="auto"/>
        </w:rPr>
        <w:t>Közösségi környezeti felelősségvállalás és klímabarát együttműködések</w:t>
      </w:r>
    </w:p>
    <w:p w14:paraId="697430E2" w14:textId="488571F4" w:rsidR="0045467D" w:rsidRDefault="0045467D" w:rsidP="00DB6F6C">
      <w:pPr>
        <w:jc w:val="both"/>
        <w:rPr>
          <w:rFonts w:ascii="Arial Narrow" w:hAnsi="Arial Narrow" w:cs="Times New Roman"/>
        </w:rPr>
      </w:pPr>
      <w:r w:rsidRPr="0045467D">
        <w:rPr>
          <w:rFonts w:ascii="Arial Narrow" w:hAnsi="Arial Narrow" w:cs="Times New Roman"/>
        </w:rPr>
        <w:t xml:space="preserve">Ez a kezdeményezés a helyi közösség klímavédelemmel és környezetbarát működéssel kapcsolatos elköteleződését erősíti. Ide tartozik, hogy a helyi vállalkozások és polgárok aktívan részt vesznek a megújuló energia és energiahatékonyság népszerűsítésében, a vízvisszatartó és természet-alapú megoldások elterjesztésében, valamint a hulladékcsökkentési, zöld közlekedési és biodiverzitás-védelmi akciókban. </w:t>
      </w:r>
      <w:r w:rsidR="00AC4C75">
        <w:rPr>
          <w:rFonts w:ascii="Arial Narrow" w:hAnsi="Arial Narrow" w:cs="Times New Roman"/>
        </w:rPr>
        <w:t xml:space="preserve">A </w:t>
      </w:r>
      <w:r w:rsidR="003C276A">
        <w:rPr>
          <w:rFonts w:ascii="Arial Narrow" w:hAnsi="Arial Narrow" w:cs="Times New Roman"/>
        </w:rPr>
        <w:t xml:space="preserve">kedvezményezett </w:t>
      </w:r>
      <w:r w:rsidRPr="0045467D">
        <w:rPr>
          <w:rFonts w:ascii="Arial Narrow" w:hAnsi="Arial Narrow" w:cs="Times New Roman"/>
        </w:rPr>
        <w:t>környezeti jólétre is figyelmet fordítanak, például önkéntes ültetési napokat szerveznek, esővízgyűjtő rendszerek telepítését támogatják, vagy helyi zöld projektek</w:t>
      </w:r>
      <w:r w:rsidR="00AC4C75">
        <w:rPr>
          <w:rFonts w:ascii="Arial Narrow" w:hAnsi="Arial Narrow" w:cs="Times New Roman"/>
        </w:rPr>
        <w:t>et hoznak létre.</w:t>
      </w:r>
      <w:r w:rsidRPr="0045467D">
        <w:rPr>
          <w:rFonts w:ascii="Arial Narrow" w:hAnsi="Arial Narrow" w:cs="Times New Roman"/>
        </w:rPr>
        <w:t xml:space="preserve"> A közösségek támogatása magában foglalja a helyi civil szervezetekkel és intézményekkel való együttműködést, zöld események és gyűjtések szervezését, valamint olyan intézkedéseket, amelyek csökkentik az ökológiai lábnyomot és növelik az éghajlatváltozáshoz való alkalmazkodóképességet. </w:t>
      </w:r>
    </w:p>
    <w:p w14:paraId="6AB458C7" w14:textId="7EE6706E" w:rsidR="00B84D51" w:rsidRPr="00585C29" w:rsidRDefault="0074311E" w:rsidP="00DB6F6C">
      <w:pPr>
        <w:jc w:val="both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 xml:space="preserve">Vállalom és igazolom, hogy a </w:t>
      </w:r>
      <w:r w:rsidR="00585C29" w:rsidRPr="00585C29">
        <w:rPr>
          <w:rFonts w:ascii="Arial Narrow" w:hAnsi="Arial Narrow" w:cs="Times New Roman"/>
        </w:rPr>
        <w:t>művelet</w:t>
      </w:r>
      <w:r w:rsidRPr="00585C29">
        <w:rPr>
          <w:rFonts w:ascii="Arial Narrow" w:hAnsi="Arial Narrow" w:cs="Times New Roman"/>
        </w:rPr>
        <w:t xml:space="preserve"> során a helyi közösség érdekében az alábbi társadalmi felelősségvállalási és közösségi elemek valósul</w:t>
      </w:r>
      <w:r w:rsidR="00DB6F6C" w:rsidRPr="00585C29">
        <w:rPr>
          <w:rFonts w:ascii="Arial Narrow" w:hAnsi="Arial Narrow" w:cs="Times New Roman"/>
        </w:rPr>
        <w:t>nak</w:t>
      </w:r>
      <w:r w:rsidRPr="00585C29">
        <w:rPr>
          <w:rFonts w:ascii="Arial Narrow" w:hAnsi="Arial Narrow" w:cs="Times New Roman"/>
        </w:rPr>
        <w:t xml:space="preserve"> meg (a megfelelő részt kérjük kitölteni):</w:t>
      </w:r>
    </w:p>
    <w:p w14:paraId="23BEAAE1" w14:textId="65B0082A" w:rsidR="00B84D51" w:rsidRPr="00585C29" w:rsidRDefault="00B84D51" w:rsidP="00DB6F6C">
      <w:pPr>
        <w:jc w:val="both"/>
        <w:rPr>
          <w:rFonts w:ascii="Arial Narrow" w:hAnsi="Arial Narrow" w:cs="Times New Roman"/>
        </w:rPr>
      </w:pPr>
    </w:p>
    <w:p w14:paraId="4F35FE32" w14:textId="77777777" w:rsidR="0045467D" w:rsidRPr="0045467D" w:rsidRDefault="0045467D" w:rsidP="0045467D">
      <w:pPr>
        <w:jc w:val="both"/>
        <w:rPr>
          <w:rFonts w:ascii="Arial Narrow" w:hAnsi="Arial Narrow" w:cs="Times New Roman"/>
        </w:rPr>
      </w:pPr>
      <w:r w:rsidRPr="0045467D">
        <w:rPr>
          <w:rFonts w:ascii="Segoe UI Symbol" w:hAnsi="Segoe UI Symbol" w:cs="Segoe UI Symbol"/>
        </w:rPr>
        <w:lastRenderedPageBreak/>
        <w:t>☐</w:t>
      </w:r>
      <w:r w:rsidRPr="0045467D">
        <w:rPr>
          <w:rFonts w:ascii="Arial Narrow" w:hAnsi="Arial Narrow" w:cs="Times New Roman"/>
        </w:rPr>
        <w:t xml:space="preserve"> Kampány lebonyolítása (pl. energiatakarékossági/megújuló-kampány, vízvisszatartás népszerűsítése, „zöld közösség” CSR-kampány)</w:t>
      </w:r>
    </w:p>
    <w:p w14:paraId="65659562" w14:textId="77777777" w:rsidR="0045467D" w:rsidRPr="0045467D" w:rsidRDefault="0045467D" w:rsidP="0045467D">
      <w:pPr>
        <w:jc w:val="both"/>
        <w:rPr>
          <w:rFonts w:ascii="Arial Narrow" w:hAnsi="Arial Narrow" w:cs="Times New Roman"/>
        </w:rPr>
      </w:pPr>
      <w:r w:rsidRPr="0045467D">
        <w:rPr>
          <w:rFonts w:ascii="Segoe UI Symbol" w:hAnsi="Segoe UI Symbol" w:cs="Segoe UI Symbol"/>
        </w:rPr>
        <w:t>☐</w:t>
      </w:r>
      <w:r w:rsidRPr="0045467D">
        <w:rPr>
          <w:rFonts w:ascii="Arial Narrow" w:hAnsi="Arial Narrow" w:cs="Times New Roman"/>
        </w:rPr>
        <w:t xml:space="preserve"> Eszközbeszerzés klímabarát, vízvisszatartási és környezetvédelmi célokra (pl. esővízgyűjtő és -tároló rendszerek, komposztálók, faültetés és élőhely-rehabilitáció eszközei, közösségi rendezvények zöld eszközei, akadálymentes zöld infrastruktúra)</w:t>
      </w:r>
    </w:p>
    <w:p w14:paraId="7C35E9B0" w14:textId="40B6EB0D" w:rsidR="0045467D" w:rsidRPr="0045467D" w:rsidRDefault="0045467D" w:rsidP="0045467D">
      <w:pPr>
        <w:jc w:val="both"/>
        <w:rPr>
          <w:rFonts w:ascii="Arial Narrow" w:hAnsi="Arial Narrow" w:cs="Times New Roman"/>
        </w:rPr>
      </w:pPr>
      <w:r w:rsidRPr="0045467D">
        <w:rPr>
          <w:rFonts w:ascii="Segoe UI Symbol" w:hAnsi="Segoe UI Symbol" w:cs="Segoe UI Symbol"/>
        </w:rPr>
        <w:t>☐</w:t>
      </w:r>
      <w:r w:rsidRPr="0045467D">
        <w:rPr>
          <w:rFonts w:ascii="Arial Narrow" w:hAnsi="Arial Narrow" w:cs="Times New Roman"/>
        </w:rPr>
        <w:t xml:space="preserve"> Képzés megvalósítása (pl. energiahatékonysági tréning lakosságnak és vállalkozásoknak, közösségi energia/energiaközösség-indítási workshop, vízvisszatartó megoldások bemutatása) </w:t>
      </w:r>
    </w:p>
    <w:p w14:paraId="23580138" w14:textId="0BAC945F" w:rsidR="00585C29" w:rsidRDefault="0003188D" w:rsidP="0045467D">
      <w:pPr>
        <w:jc w:val="both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  <w:noProof/>
        </w:rPr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74ED171D" wp14:editId="2B29539E">
                <wp:simplePos x="0" y="0"/>
                <wp:positionH relativeFrom="column">
                  <wp:posOffset>-5080</wp:posOffset>
                </wp:positionH>
                <wp:positionV relativeFrom="paragraph">
                  <wp:posOffset>1130935</wp:posOffset>
                </wp:positionV>
                <wp:extent cx="6010275" cy="914400"/>
                <wp:effectExtent l="0" t="0" r="28575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78DC4" w14:textId="6C8DB63A" w:rsidR="00585C29" w:rsidRDefault="00585C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D171D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.4pt;margin-top:89.05pt;width:473.25pt;height:1in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">
                <v:textbox>
                  <w:txbxContent>
                    <w:p w14:paraId="34078DC4" w14:textId="6C8DB63A" w:rsidR="00585C29" w:rsidRDefault="00585C29"/>
                  </w:txbxContent>
                </v:textbox>
                <w10:wrap type="square"/>
              </v:shape>
            </w:pict>
          </mc:Fallback>
        </mc:AlternateContent>
      </w:r>
      <w:r w:rsidR="0074311E" w:rsidRPr="00585C29">
        <w:rPr>
          <w:rFonts w:ascii="Arial Narrow" w:hAnsi="Arial Narrow" w:cs="Times New Roman"/>
        </w:rPr>
        <w:br/>
      </w:r>
      <w:r w:rsidR="0045467D" w:rsidRPr="0045467D">
        <w:rPr>
          <w:rFonts w:ascii="Arial Narrow" w:hAnsi="Arial Narrow" w:cs="Times New Roman"/>
        </w:rPr>
        <w:t>Kérjük kifejteni az együttműködések és intézkedések számát, a várható hatást, eredményt, célcsoportot</w:t>
      </w:r>
      <w:r w:rsidR="003C276A">
        <w:rPr>
          <w:rFonts w:ascii="Arial Narrow" w:hAnsi="Arial Narrow" w:cs="Times New Roman"/>
        </w:rPr>
        <w:t>:</w:t>
      </w:r>
    </w:p>
    <w:p w14:paraId="65915F4D" w14:textId="1501E983" w:rsidR="0045467D" w:rsidRDefault="0045467D" w:rsidP="0045467D">
      <w:pPr>
        <w:jc w:val="both"/>
        <w:rPr>
          <w:rFonts w:ascii="Arial Narrow" w:hAnsi="Arial Narrow" w:cs="Times New Roman"/>
        </w:rPr>
      </w:pPr>
    </w:p>
    <w:p w14:paraId="05680695" w14:textId="02D13A41" w:rsidR="0045467D" w:rsidRDefault="0045467D" w:rsidP="0045467D">
      <w:pPr>
        <w:jc w:val="both"/>
        <w:rPr>
          <w:rFonts w:ascii="Arial Narrow" w:hAnsi="Arial Narrow" w:cs="Times New Roman"/>
        </w:rPr>
      </w:pPr>
    </w:p>
    <w:p w14:paraId="1560E334" w14:textId="77777777" w:rsidR="0045467D" w:rsidRPr="00585C29" w:rsidRDefault="0045467D" w:rsidP="0045467D">
      <w:pPr>
        <w:jc w:val="both"/>
        <w:rPr>
          <w:rFonts w:ascii="Arial Narrow" w:hAnsi="Arial Narrow" w:cs="Times New Roman"/>
        </w:rPr>
      </w:pPr>
    </w:p>
    <w:p w14:paraId="1A726611" w14:textId="4B36A224" w:rsidR="00B84D51" w:rsidRPr="00585C29" w:rsidRDefault="0074311E" w:rsidP="00DB6F6C">
      <w:pPr>
        <w:pStyle w:val="Cmsor2"/>
        <w:jc w:val="both"/>
        <w:rPr>
          <w:rFonts w:ascii="Arial Narrow" w:hAnsi="Arial Narrow" w:cs="Times New Roman"/>
          <w:color w:val="auto"/>
        </w:rPr>
      </w:pPr>
      <w:r w:rsidRPr="00585C29">
        <w:rPr>
          <w:rFonts w:ascii="Arial Narrow" w:hAnsi="Arial Narrow" w:cs="Times New Roman"/>
          <w:color w:val="auto"/>
        </w:rPr>
        <w:t>2. Idősebb korosztály digitális készségeinek fejlesztése</w:t>
      </w:r>
    </w:p>
    <w:p w14:paraId="7A778550" w14:textId="3A7C1E61" w:rsidR="0023430B" w:rsidRDefault="00CD4EB0" w:rsidP="00DB6F6C">
      <w:pPr>
        <w:jc w:val="both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 xml:space="preserve">A </w:t>
      </w:r>
      <w:r w:rsidR="0045467D" w:rsidRPr="0045467D">
        <w:rPr>
          <w:rFonts w:ascii="Arial Narrow" w:hAnsi="Arial Narrow" w:cs="Times New Roman"/>
        </w:rPr>
        <w:t>program célja, hogy a nyugdíjas és idősebb korosztály magabiztosan használja a klímatudatos háztartás eszközeit és szolgáltatásait: megismerje az energiafogyasztás mérését és csökkentését (okosmérők, okos termosztátok, időzítők), a megújuló energia háztartási lehetőségeit (pl. közösségi napelem, energia-közösségek), a vízvisszatartási és takarékossági praktikákat (esővíz-használat, szárazságtűrő kert), valamint a biztonságos, környezettudatos online ügyintézést (pl. energiaszámlák digitális kezelése)</w:t>
      </w:r>
      <w:r w:rsidR="0023430B" w:rsidRPr="0023430B">
        <w:rPr>
          <w:rFonts w:ascii="Arial Narrow" w:hAnsi="Arial Narrow" w:cs="Times New Roman"/>
        </w:rPr>
        <w:t>.</w:t>
      </w:r>
    </w:p>
    <w:p w14:paraId="31C25479" w14:textId="378F0D5D" w:rsidR="00B84D51" w:rsidRPr="00585C29" w:rsidRDefault="00CD4EB0" w:rsidP="00DB6F6C">
      <w:pPr>
        <w:jc w:val="both"/>
        <w:rPr>
          <w:rFonts w:ascii="Arial Narrow" w:hAnsi="Arial Narrow" w:cs="Times New Roman"/>
        </w:rPr>
      </w:pPr>
      <w:r w:rsidRPr="00CD4EB0">
        <w:rPr>
          <w:rFonts w:ascii="Arial Narrow" w:hAnsi="Arial Narrow" w:cs="Times New Roman"/>
        </w:rPr>
        <w:t>A művelet során az idősebb korosztály zöld felzárkóztatását támogató tevékenység(</w:t>
      </w:r>
      <w:proofErr w:type="spellStart"/>
      <w:r w:rsidRPr="00CD4EB0">
        <w:rPr>
          <w:rFonts w:ascii="Arial Narrow" w:hAnsi="Arial Narrow" w:cs="Times New Roman"/>
        </w:rPr>
        <w:t>ek</w:t>
      </w:r>
      <w:proofErr w:type="spellEnd"/>
      <w:r w:rsidRPr="00CD4EB0">
        <w:rPr>
          <w:rFonts w:ascii="Arial Narrow" w:hAnsi="Arial Narrow" w:cs="Times New Roman"/>
        </w:rPr>
        <w:t>) valósul(</w:t>
      </w:r>
      <w:proofErr w:type="spellStart"/>
      <w:r w:rsidRPr="00CD4EB0">
        <w:rPr>
          <w:rFonts w:ascii="Arial Narrow" w:hAnsi="Arial Narrow" w:cs="Times New Roman"/>
        </w:rPr>
        <w:t>nak</w:t>
      </w:r>
      <w:proofErr w:type="spellEnd"/>
      <w:r w:rsidRPr="00CD4EB0">
        <w:rPr>
          <w:rFonts w:ascii="Arial Narrow" w:hAnsi="Arial Narrow" w:cs="Times New Roman"/>
        </w:rPr>
        <w:t>) meg:</w:t>
      </w:r>
    </w:p>
    <w:p w14:paraId="6D621ECD" w14:textId="77777777" w:rsidR="00CD4EB0" w:rsidRP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Segoe UI Symbol" w:hAnsi="Segoe UI Symbol" w:cs="Segoe UI Symbol"/>
        </w:rPr>
        <w:t>☐</w:t>
      </w:r>
      <w:r w:rsidRPr="00CD4EB0">
        <w:rPr>
          <w:rFonts w:ascii="Arial Narrow" w:hAnsi="Arial Narrow" w:cs="Times New Roman"/>
        </w:rPr>
        <w:t xml:space="preserve"> Eszközbeszerzés (pl. demonstrációs okoskonnektorok és -termosztátok, fogyasztásmérők, esővízgyűjtő hordók, oktatási segédeszközök)</w:t>
      </w:r>
    </w:p>
    <w:p w14:paraId="65F02FF3" w14:textId="77777777" w:rsidR="00CD4EB0" w:rsidRP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Segoe UI Symbol" w:hAnsi="Segoe UI Symbol" w:cs="Segoe UI Symbol"/>
        </w:rPr>
        <w:t>☐</w:t>
      </w:r>
      <w:r w:rsidRPr="00CD4EB0">
        <w:rPr>
          <w:rFonts w:ascii="Arial Narrow" w:hAnsi="Arial Narrow" w:cs="Times New Roman"/>
        </w:rPr>
        <w:t xml:space="preserve"> Képzés / tanfolyam / workshop (pl. „Kis rezsi, kis kibocsátás” energiahatékonysági tréning, vízvisszatartási praktikák háztartásoknak, digitális energiakövetés és számlakezelés)</w:t>
      </w:r>
    </w:p>
    <w:p w14:paraId="7B32A5BA" w14:textId="77777777" w:rsidR="00CD4EB0" w:rsidRDefault="0074311E" w:rsidP="00CD4EB0">
      <w:pPr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br/>
      </w:r>
    </w:p>
    <w:p w14:paraId="2D66FDA5" w14:textId="77777777" w:rsidR="003C276A" w:rsidRDefault="003C276A" w:rsidP="00CD4EB0">
      <w:pPr>
        <w:rPr>
          <w:rFonts w:ascii="Arial Narrow" w:hAnsi="Arial Narrow" w:cs="Times New Roman"/>
        </w:rPr>
      </w:pPr>
    </w:p>
    <w:p w14:paraId="7B8B21B0" w14:textId="43AF0BDD" w:rsidR="003C276A" w:rsidRDefault="00CD4EB0" w:rsidP="00CD4EB0">
      <w:pPr>
        <w:rPr>
          <w:rFonts w:ascii="Arial Narrow" w:hAnsi="Arial Narrow" w:cs="Times New Roman"/>
        </w:rPr>
      </w:pPr>
      <w:r w:rsidRPr="00CD4EB0">
        <w:rPr>
          <w:rFonts w:ascii="Arial Narrow" w:hAnsi="Arial Narrow" w:cs="Times New Roman"/>
        </w:rPr>
        <w:t>Kérjük megadni a képzésekbe bevont idősek számát, az általuk megszerzett új készségeket</w:t>
      </w:r>
      <w:r>
        <w:rPr>
          <w:rFonts w:ascii="Arial Narrow" w:hAnsi="Arial Narrow" w:cs="Times New Roman"/>
        </w:rPr>
        <w:t xml:space="preserve">, </w:t>
      </w:r>
      <w:r w:rsidRPr="00CD4EB0">
        <w:rPr>
          <w:rFonts w:ascii="Arial Narrow" w:hAnsi="Arial Narrow" w:cs="Times New Roman"/>
        </w:rPr>
        <w:t>valamint, hogy a program hatására</w:t>
      </w:r>
      <w:r>
        <w:rPr>
          <w:rFonts w:ascii="Arial Narrow" w:hAnsi="Arial Narrow" w:cs="Times New Roman"/>
        </w:rPr>
        <w:t xml:space="preserve"> várhatóan</w:t>
      </w:r>
      <w:r w:rsidRPr="00CD4EB0">
        <w:rPr>
          <w:rFonts w:ascii="Arial Narrow" w:hAnsi="Arial Narrow" w:cs="Times New Roman"/>
        </w:rPr>
        <w:t xml:space="preserve"> hány érintett kezd el rendszeresen klímabarát megoldásokat alkalmazni</w:t>
      </w:r>
      <w:r w:rsidR="003C276A">
        <w:rPr>
          <w:rFonts w:ascii="Arial Narrow" w:hAnsi="Arial Narrow" w:cs="Times New Roman"/>
        </w:rPr>
        <w:t>:</w:t>
      </w:r>
    </w:p>
    <w:p w14:paraId="503764DB" w14:textId="77777777" w:rsidR="003C276A" w:rsidRDefault="003C276A" w:rsidP="00DB6F6C">
      <w:pPr>
        <w:pStyle w:val="Cmsor2"/>
        <w:jc w:val="both"/>
        <w:rPr>
          <w:rFonts w:ascii="Arial Narrow" w:hAnsi="Arial Narrow" w:cs="Times New Roman"/>
          <w:color w:val="auto"/>
        </w:rPr>
      </w:pPr>
    </w:p>
    <w:p w14:paraId="0A20451A" w14:textId="7824FB59" w:rsidR="00B84D51" w:rsidRPr="00585C29" w:rsidRDefault="0023430B" w:rsidP="00DB6F6C">
      <w:pPr>
        <w:pStyle w:val="Cmsor2"/>
        <w:jc w:val="both"/>
        <w:rPr>
          <w:rFonts w:ascii="Arial Narrow" w:hAnsi="Arial Narrow" w:cs="Times New Roman"/>
          <w:color w:val="auto"/>
        </w:rPr>
      </w:pPr>
      <w:r w:rsidRPr="00585C29">
        <w:rPr>
          <w:rFonts w:ascii="Arial Narrow" w:hAnsi="Arial Narrow" w:cs="Times New Roman"/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7F1F9746" wp14:editId="65F96E88">
                <wp:simplePos x="0" y="0"/>
                <wp:positionH relativeFrom="column">
                  <wp:posOffset>9525</wp:posOffset>
                </wp:positionH>
                <wp:positionV relativeFrom="paragraph">
                  <wp:posOffset>-1905</wp:posOffset>
                </wp:positionV>
                <wp:extent cx="6010275" cy="914400"/>
                <wp:effectExtent l="0" t="0" r="28575" b="19050"/>
                <wp:wrapSquare wrapText="bothSides"/>
                <wp:docPr id="230905238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A5856" w14:textId="77777777" w:rsidR="00585C29" w:rsidRDefault="00585C29" w:rsidP="00585C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F9746" id="_x0000_s1027" type="#_x0000_t202" style="position:absolute;left:0;text-align:left;margin-left:.75pt;margin-top:-.15pt;width:473.25pt;height:1in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">
                <v:textbox>
                  <w:txbxContent>
                    <w:p w14:paraId="7D6A5856" w14:textId="77777777" w:rsidR="00585C29" w:rsidRDefault="00585C29" w:rsidP="00585C29"/>
                  </w:txbxContent>
                </v:textbox>
                <w10:wrap type="square"/>
              </v:shape>
            </w:pict>
          </mc:Fallback>
        </mc:AlternateContent>
      </w:r>
      <w:r w:rsidR="0074311E" w:rsidRPr="00585C29">
        <w:rPr>
          <w:rFonts w:ascii="Arial Narrow" w:hAnsi="Arial Narrow" w:cs="Times New Roman"/>
          <w:color w:val="auto"/>
        </w:rPr>
        <w:t xml:space="preserve">3. </w:t>
      </w:r>
      <w:r w:rsidR="00CD4EB0" w:rsidRPr="00CD4EB0">
        <w:rPr>
          <w:rFonts w:ascii="Arial Narrow" w:hAnsi="Arial Narrow" w:cs="Times New Roman"/>
          <w:color w:val="auto"/>
        </w:rPr>
        <w:t>Helyi „zöld identitás” és természeti értékekhez kötődő közösségi összetartozás erősítése</w:t>
      </w:r>
    </w:p>
    <w:p w14:paraId="7B3AA4F4" w14:textId="77777777" w:rsidR="00CD4EB0" w:rsidRDefault="00CD4EB0" w:rsidP="00DB6F6C">
      <w:pPr>
        <w:jc w:val="both"/>
        <w:rPr>
          <w:rFonts w:ascii="Arial Narrow" w:hAnsi="Arial Narrow" w:cs="Times New Roman"/>
        </w:rPr>
      </w:pPr>
    </w:p>
    <w:p w14:paraId="721D7B1E" w14:textId="0FBE864F" w:rsidR="00CD4EB0" w:rsidRP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Arial Narrow" w:hAnsi="Arial Narrow" w:cs="Times New Roman"/>
        </w:rPr>
        <w:t>Minden olyan kezdeményezés idetartozik, amely a lakosokat közelebb viszi a térség természeti örökségéhez és klímaadaptációs megoldásaihoz (pl. helyi vizes élőhelyek, őshonos fajok, ligetes árnyékolás, esőkertek, tájba illeszkedő vízvisszatartás, helyi termékek „zöld” értéklánca). A cél a saját természeti értékek tudatos ápolása</w:t>
      </w:r>
      <w:r>
        <w:rPr>
          <w:rFonts w:ascii="Arial Narrow" w:hAnsi="Arial Narrow" w:cs="Times New Roman"/>
        </w:rPr>
        <w:t xml:space="preserve"> </w:t>
      </w:r>
      <w:r w:rsidRPr="00CD4EB0">
        <w:rPr>
          <w:rFonts w:ascii="Arial Narrow" w:hAnsi="Arial Narrow" w:cs="Times New Roman"/>
        </w:rPr>
        <w:t>és a környezettudatos életmód iránti büszkeség növelése.</w:t>
      </w:r>
    </w:p>
    <w:p w14:paraId="70093152" w14:textId="77777777" w:rsidR="00CD4EB0" w:rsidRP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Arial Narrow" w:hAnsi="Arial Narrow" w:cs="Times New Roman"/>
        </w:rPr>
        <w:t>A művelet hozzájárul a helyi „zöld identitás” erősítéséhez az alábbi módon:</w:t>
      </w:r>
    </w:p>
    <w:p w14:paraId="2BB607B5" w14:textId="69A1C191" w:rsidR="00CD4EB0" w:rsidRP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Segoe UI Symbol" w:hAnsi="Segoe UI Symbol" w:cs="Segoe UI Symbol"/>
        </w:rPr>
        <w:t>☐</w:t>
      </w:r>
      <w:r w:rsidRPr="00CD4EB0">
        <w:rPr>
          <w:rFonts w:ascii="Arial Narrow" w:hAnsi="Arial Narrow" w:cs="Times New Roman"/>
        </w:rPr>
        <w:t xml:space="preserve"> Kampány (arculati, marketing vagy turisztikai kampány „zöld” </w:t>
      </w:r>
      <w:r w:rsidR="003C276A" w:rsidRPr="00CD4EB0">
        <w:rPr>
          <w:rFonts w:ascii="Arial Narrow" w:hAnsi="Arial Narrow" w:cs="Times New Roman"/>
        </w:rPr>
        <w:t>fókusszal</w:t>
      </w:r>
      <w:r w:rsidRPr="00CD4EB0">
        <w:rPr>
          <w:rFonts w:ascii="Arial Narrow" w:hAnsi="Arial Narrow" w:cs="Times New Roman"/>
        </w:rPr>
        <w:t>; pl.  „Zöld út a megújulóknak”)</w:t>
      </w:r>
    </w:p>
    <w:p w14:paraId="01527A68" w14:textId="16E411D9" w:rsidR="00CD4EB0" w:rsidRP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Segoe UI Symbol" w:hAnsi="Segoe UI Symbol" w:cs="Segoe UI Symbol"/>
        </w:rPr>
        <w:t>☐</w:t>
      </w:r>
      <w:r w:rsidRPr="00CD4EB0">
        <w:rPr>
          <w:rFonts w:ascii="Arial Narrow" w:hAnsi="Arial Narrow" w:cs="Times New Roman"/>
        </w:rPr>
        <w:t xml:space="preserve"> Eszközbeszerzés (pl. helyi természetismereti tanösvény és táblarendszer</w:t>
      </w:r>
      <w:r w:rsidR="003C276A">
        <w:rPr>
          <w:rFonts w:ascii="Arial Narrow" w:hAnsi="Arial Narrow" w:cs="Times New Roman"/>
        </w:rPr>
        <w:t>,</w:t>
      </w:r>
      <w:r w:rsidRPr="00CD4EB0">
        <w:rPr>
          <w:rFonts w:ascii="Arial Narrow" w:hAnsi="Arial Narrow" w:cs="Times New Roman"/>
        </w:rPr>
        <w:t xml:space="preserve"> árnyékoló ligetek kialakításához szükséges eszközök, közösségi komposztáló és kertészeti felszerelések)</w:t>
      </w:r>
    </w:p>
    <w:p w14:paraId="2D6C7E8F" w14:textId="470DE1F0" w:rsid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Segoe UI Symbol" w:hAnsi="Segoe UI Symbol" w:cs="Segoe UI Symbol"/>
        </w:rPr>
        <w:t>☐</w:t>
      </w:r>
      <w:r w:rsidRPr="00CD4EB0">
        <w:rPr>
          <w:rFonts w:ascii="Arial Narrow" w:hAnsi="Arial Narrow" w:cs="Times New Roman"/>
        </w:rPr>
        <w:t xml:space="preserve"> Képzés (pl. „zöld idegenvezető” /</w:t>
      </w:r>
      <w:proofErr w:type="spellStart"/>
      <w:proofErr w:type="gramStart"/>
      <w:r w:rsidRPr="00CD4EB0">
        <w:rPr>
          <w:rFonts w:ascii="Arial Narrow" w:hAnsi="Arial Narrow" w:cs="Times New Roman"/>
        </w:rPr>
        <w:t>öko</w:t>
      </w:r>
      <w:proofErr w:type="spellEnd"/>
      <w:r>
        <w:rPr>
          <w:rFonts w:ascii="Arial Narrow" w:hAnsi="Arial Narrow" w:cs="Times New Roman"/>
        </w:rPr>
        <w:t>-</w:t>
      </w:r>
      <w:r w:rsidRPr="00CD4EB0">
        <w:rPr>
          <w:rFonts w:ascii="Arial Narrow" w:hAnsi="Arial Narrow" w:cs="Times New Roman"/>
        </w:rPr>
        <w:t>animátor</w:t>
      </w:r>
      <w:proofErr w:type="gramEnd"/>
      <w:r w:rsidRPr="00CD4EB0">
        <w:rPr>
          <w:rFonts w:ascii="Arial Narrow" w:hAnsi="Arial Narrow" w:cs="Times New Roman"/>
        </w:rPr>
        <w:t xml:space="preserve"> képzés, élőhely-rehabilitációs és vízvisszatartó mesterkurzus)</w:t>
      </w:r>
      <w:r w:rsidRPr="00CD4EB0">
        <w:rPr>
          <w:rFonts w:ascii="Arial Narrow" w:hAnsi="Arial Narrow" w:cs="Times New Roman"/>
          <w:noProof/>
        </w:rPr>
        <w:t xml:space="preserve"> </w:t>
      </w:r>
      <w:r w:rsidR="0023430B" w:rsidRPr="00585C29">
        <w:rPr>
          <w:rFonts w:ascii="Arial Narrow" w:hAnsi="Arial Narrow" w:cs="Times New Roman"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6D429749" wp14:editId="324113B7">
                <wp:simplePos x="0" y="0"/>
                <wp:positionH relativeFrom="column">
                  <wp:posOffset>-49530</wp:posOffset>
                </wp:positionH>
                <wp:positionV relativeFrom="paragraph">
                  <wp:posOffset>1311910</wp:posOffset>
                </wp:positionV>
                <wp:extent cx="6010275" cy="914400"/>
                <wp:effectExtent l="0" t="0" r="28575" b="19050"/>
                <wp:wrapSquare wrapText="bothSides"/>
                <wp:docPr id="511402609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7D987" w14:textId="77777777" w:rsidR="00585C29" w:rsidRDefault="00585C29" w:rsidP="00585C2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9749" id="_x0000_s1028" type="#_x0000_t202" style="position:absolute;left:0;text-align:left;margin-left:-3.9pt;margin-top:103.3pt;width:473.25pt;height:1in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">
                <v:textbox>
                  <w:txbxContent>
                    <w:p w14:paraId="53F7D987" w14:textId="77777777" w:rsidR="00585C29" w:rsidRDefault="00585C29" w:rsidP="00585C29"/>
                  </w:txbxContent>
                </v:textbox>
                <w10:wrap type="square"/>
              </v:shape>
            </w:pict>
          </mc:Fallback>
        </mc:AlternateContent>
      </w:r>
      <w:r w:rsidR="0074311E" w:rsidRPr="00585C29">
        <w:rPr>
          <w:rFonts w:ascii="Arial Narrow" w:hAnsi="Arial Narrow" w:cs="Times New Roman"/>
        </w:rPr>
        <w:br/>
      </w:r>
      <w:r w:rsidR="0023430B">
        <w:rPr>
          <w:rFonts w:ascii="Arial Narrow" w:hAnsi="Arial Narrow" w:cs="Times New Roman"/>
        </w:rPr>
        <w:t>Kérjük</w:t>
      </w:r>
      <w:r w:rsidR="00E87430" w:rsidRPr="00585C29">
        <w:rPr>
          <w:rFonts w:ascii="Arial Narrow" w:hAnsi="Arial Narrow" w:cs="Times New Roman"/>
        </w:rPr>
        <w:t xml:space="preserve"> a megvalósít</w:t>
      </w:r>
      <w:r w:rsidR="00E87430">
        <w:rPr>
          <w:rFonts w:ascii="Arial Narrow" w:hAnsi="Arial Narrow" w:cs="Times New Roman"/>
        </w:rPr>
        <w:t>ani terezett kezdeményezésről</w:t>
      </w:r>
      <w:r w:rsidR="0023430B">
        <w:rPr>
          <w:rFonts w:ascii="Arial Narrow" w:hAnsi="Arial Narrow" w:cs="Times New Roman"/>
        </w:rPr>
        <w:t xml:space="preserve"> </w:t>
      </w:r>
      <w:r w:rsidR="0023430B" w:rsidRPr="0023430B">
        <w:rPr>
          <w:rFonts w:ascii="Arial Narrow" w:hAnsi="Arial Narrow" w:cs="Times New Roman"/>
        </w:rPr>
        <w:t xml:space="preserve">kifejteni, hogy milyen helyi identitástudat erősítő kezdeményezést valósítanak meg, amely a közösség saját értékeinek, hagyományainak, történelmének és egyedi jellemzőinek tudatos ápolását, valamint ezek iránti büszkeség növelését jelenti. </w:t>
      </w:r>
    </w:p>
    <w:p w14:paraId="7AA18C73" w14:textId="3B3D64CF" w:rsidR="00CD4EB0" w:rsidRDefault="00CD4EB0" w:rsidP="00CD4EB0">
      <w:pPr>
        <w:jc w:val="both"/>
        <w:rPr>
          <w:rFonts w:ascii="Arial Narrow" w:hAnsi="Arial Narrow" w:cs="Times New Roman"/>
        </w:rPr>
      </w:pPr>
      <w:r w:rsidRPr="00CD4EB0">
        <w:rPr>
          <w:rFonts w:ascii="Arial Narrow" w:hAnsi="Arial Narrow" w:cs="Times New Roman"/>
        </w:rPr>
        <w:t>Kérjük kifejteni, milyen „zöld identitást” erősítő kezdeményezést valósítanak meg, és hogyan ápolják a közösség természeti értékeit és klímaadaptációs megoldásait</w:t>
      </w:r>
      <w:r w:rsidR="003C276A">
        <w:rPr>
          <w:rFonts w:ascii="Arial Narrow" w:hAnsi="Arial Narrow" w:cs="Times New Roman"/>
        </w:rPr>
        <w:t>:</w:t>
      </w:r>
    </w:p>
    <w:p w14:paraId="505E2713" w14:textId="77777777" w:rsidR="00CD4EB0" w:rsidRDefault="00CD4EB0" w:rsidP="00DB6F6C">
      <w:pPr>
        <w:pStyle w:val="Cmsor2"/>
        <w:jc w:val="both"/>
        <w:rPr>
          <w:rFonts w:ascii="Arial Narrow" w:hAnsi="Arial Narrow" w:cs="Times New Roman"/>
          <w:color w:val="auto"/>
        </w:rPr>
      </w:pPr>
    </w:p>
    <w:p w14:paraId="1C6496BB" w14:textId="36400074" w:rsidR="00B84D51" w:rsidRPr="00585C29" w:rsidRDefault="0074311E" w:rsidP="00DB6F6C">
      <w:pPr>
        <w:pStyle w:val="Cmsor2"/>
        <w:jc w:val="both"/>
        <w:rPr>
          <w:rFonts w:ascii="Arial Narrow" w:hAnsi="Arial Narrow" w:cs="Times New Roman"/>
          <w:color w:val="auto"/>
        </w:rPr>
      </w:pPr>
      <w:r w:rsidRPr="00585C29">
        <w:rPr>
          <w:rFonts w:ascii="Arial Narrow" w:hAnsi="Arial Narrow" w:cs="Times New Roman"/>
          <w:color w:val="auto"/>
        </w:rPr>
        <w:t>Záró nyilatkozat</w:t>
      </w:r>
    </w:p>
    <w:p w14:paraId="59F73AC8" w14:textId="4746D7E8" w:rsidR="00B84D51" w:rsidRDefault="0074311E" w:rsidP="00DB6F6C">
      <w:pPr>
        <w:jc w:val="both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 xml:space="preserve">Nyilatkozom, hogy a fentiekben jelzett tevékenységek a </w:t>
      </w:r>
      <w:r w:rsidR="006F25E3">
        <w:rPr>
          <w:rFonts w:ascii="Arial Narrow" w:hAnsi="Arial Narrow" w:cs="Times New Roman"/>
        </w:rPr>
        <w:t>művelet</w:t>
      </w:r>
      <w:r w:rsidRPr="00585C29">
        <w:rPr>
          <w:rFonts w:ascii="Arial Narrow" w:hAnsi="Arial Narrow" w:cs="Times New Roman"/>
        </w:rPr>
        <w:t xml:space="preserve"> keretében ténylegesen megvalósul</w:t>
      </w:r>
      <w:r w:rsidR="00DB6F6C" w:rsidRPr="00585C29">
        <w:rPr>
          <w:rFonts w:ascii="Arial Narrow" w:hAnsi="Arial Narrow" w:cs="Times New Roman"/>
        </w:rPr>
        <w:t>nak</w:t>
      </w:r>
      <w:r w:rsidRPr="00585C29">
        <w:rPr>
          <w:rFonts w:ascii="Arial Narrow" w:hAnsi="Arial Narrow" w:cs="Times New Roman"/>
        </w:rPr>
        <w:t>, és hozzájárul</w:t>
      </w:r>
      <w:r w:rsidR="00DB6F6C" w:rsidRPr="00585C29">
        <w:rPr>
          <w:rFonts w:ascii="Arial Narrow" w:hAnsi="Arial Narrow" w:cs="Times New Roman"/>
        </w:rPr>
        <w:t>n</w:t>
      </w:r>
      <w:r w:rsidRPr="00585C29">
        <w:rPr>
          <w:rFonts w:ascii="Arial Narrow" w:hAnsi="Arial Narrow" w:cs="Times New Roman"/>
        </w:rPr>
        <w:t>ak a</w:t>
      </w:r>
      <w:r w:rsidR="007E2942">
        <w:rPr>
          <w:rFonts w:ascii="Arial Narrow" w:hAnsi="Arial Narrow" w:cs="Times New Roman"/>
        </w:rPr>
        <w:t xml:space="preserve"> vállalt kezdeményezésekhez a</w:t>
      </w:r>
      <w:r w:rsidRPr="00585C29">
        <w:rPr>
          <w:rFonts w:ascii="Arial Narrow" w:hAnsi="Arial Narrow" w:cs="Times New Roman"/>
        </w:rPr>
        <w:t xml:space="preserve"> helyi közösség fejlődéséhez</w:t>
      </w:r>
      <w:r w:rsidR="006F25E3">
        <w:rPr>
          <w:rFonts w:ascii="Arial Narrow" w:hAnsi="Arial Narrow" w:cs="Times New Roman"/>
        </w:rPr>
        <w:t xml:space="preserve">, </w:t>
      </w:r>
      <w:r w:rsidRPr="00585C29">
        <w:rPr>
          <w:rFonts w:ascii="Arial Narrow" w:hAnsi="Arial Narrow" w:cs="Times New Roman"/>
        </w:rPr>
        <w:t>a társadalmi felelősségvállalás erősítéséhez</w:t>
      </w:r>
      <w:r w:rsidR="006F25E3">
        <w:rPr>
          <w:rFonts w:ascii="Arial Narrow" w:hAnsi="Arial Narrow" w:cs="Times New Roman"/>
        </w:rPr>
        <w:t xml:space="preserve"> és/vagy</w:t>
      </w:r>
      <w:r w:rsidRPr="00585C29">
        <w:rPr>
          <w:rFonts w:ascii="Arial Narrow" w:hAnsi="Arial Narrow" w:cs="Times New Roman"/>
        </w:rPr>
        <w:t xml:space="preserve"> az idősebb korosztály digitális felzárkóztatásához</w:t>
      </w:r>
      <w:r w:rsidR="006F25E3">
        <w:rPr>
          <w:rFonts w:ascii="Arial Narrow" w:hAnsi="Arial Narrow" w:cs="Times New Roman"/>
        </w:rPr>
        <w:t xml:space="preserve"> és/vagy </w:t>
      </w:r>
      <w:r w:rsidRPr="00585C29">
        <w:rPr>
          <w:rFonts w:ascii="Arial Narrow" w:hAnsi="Arial Narrow" w:cs="Times New Roman"/>
        </w:rPr>
        <w:t>a helyi identitástudat növeléséhez.</w:t>
      </w:r>
      <w:r w:rsidR="007E2942">
        <w:rPr>
          <w:rFonts w:ascii="Arial Narrow" w:hAnsi="Arial Narrow" w:cs="Times New Roman"/>
        </w:rPr>
        <w:t xml:space="preserve"> </w:t>
      </w:r>
    </w:p>
    <w:p w14:paraId="5F52CA61" w14:textId="77777777" w:rsidR="00946E02" w:rsidRPr="00585C29" w:rsidRDefault="00946E02" w:rsidP="00946E02">
      <w:pPr>
        <w:jc w:val="both"/>
        <w:rPr>
          <w:rFonts w:ascii="Arial Narrow" w:hAnsi="Arial Narrow" w:cs="Times New Roman"/>
        </w:rPr>
      </w:pPr>
      <w:r w:rsidRPr="00946E02">
        <w:rPr>
          <w:rFonts w:ascii="Arial Narrow" w:hAnsi="Arial Narrow" w:cs="Times New Roman"/>
        </w:rPr>
        <w:t xml:space="preserve">A megvalósult kezdeményezésről a záró kifizetési kérelemhez szükséges csatolni </w:t>
      </w:r>
      <w:r>
        <w:rPr>
          <w:rFonts w:ascii="Arial Narrow" w:hAnsi="Arial Narrow" w:cs="Times New Roman"/>
        </w:rPr>
        <w:t>egy</w:t>
      </w:r>
      <w:r w:rsidRPr="00946E02">
        <w:rPr>
          <w:rFonts w:ascii="Arial Narrow" w:hAnsi="Arial Narrow" w:cs="Times New Roman"/>
        </w:rPr>
        <w:t xml:space="preserve"> részletes beszámolót, melyben a vállalások teljesülése ellenőrzésre kerül.</w:t>
      </w:r>
    </w:p>
    <w:p w14:paraId="396AE917" w14:textId="0529225B" w:rsidR="007E2942" w:rsidRDefault="007E2942" w:rsidP="007E2942">
      <w:pPr>
        <w:jc w:val="both"/>
        <w:rPr>
          <w:rFonts w:ascii="Arial Narrow" w:hAnsi="Arial Narrow" w:cs="Times New Roman"/>
        </w:rPr>
      </w:pPr>
      <w:r w:rsidRPr="007E2942">
        <w:rPr>
          <w:rFonts w:ascii="Arial Narrow" w:hAnsi="Arial Narrow" w:cs="Times New Roman"/>
        </w:rPr>
        <w:t>A tartalmi értékelési szempontok során vállalt kötelezettségekhez külön jogkövetkezmények f</w:t>
      </w:r>
      <w:r>
        <w:rPr>
          <w:rFonts w:ascii="Arial Narrow" w:hAnsi="Arial Narrow" w:cs="Times New Roman"/>
        </w:rPr>
        <w:t>ű</w:t>
      </w:r>
      <w:r w:rsidRPr="007E2942">
        <w:rPr>
          <w:rFonts w:ascii="Arial Narrow" w:hAnsi="Arial Narrow" w:cs="Times New Roman"/>
        </w:rPr>
        <w:t>z</w:t>
      </w:r>
      <w:r>
        <w:rPr>
          <w:rFonts w:ascii="Arial Narrow" w:hAnsi="Arial Narrow" w:cs="Times New Roman"/>
        </w:rPr>
        <w:t>ő</w:t>
      </w:r>
      <w:r w:rsidRPr="007E2942">
        <w:rPr>
          <w:rFonts w:ascii="Arial Narrow" w:hAnsi="Arial Narrow" w:cs="Times New Roman"/>
        </w:rPr>
        <w:t>dnek, amelyeket a felhívás 10. fejezete</w:t>
      </w:r>
      <w:r>
        <w:rPr>
          <w:rFonts w:ascii="Arial Narrow" w:hAnsi="Arial Narrow" w:cs="Times New Roman"/>
        </w:rPr>
        <w:t xml:space="preserve"> </w:t>
      </w:r>
      <w:r w:rsidRPr="007E2942">
        <w:rPr>
          <w:rFonts w:ascii="Arial Narrow" w:hAnsi="Arial Narrow" w:cs="Times New Roman"/>
        </w:rPr>
        <w:t>tartalmazza.</w:t>
      </w:r>
    </w:p>
    <w:p w14:paraId="7C96E2FE" w14:textId="77777777" w:rsidR="00B84D51" w:rsidRPr="00585C29" w:rsidRDefault="0074311E" w:rsidP="00E87430">
      <w:pPr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br/>
        <w:t xml:space="preserve">Kelt: ........................................................., </w:t>
      </w:r>
      <w:proofErr w:type="gramStart"/>
      <w:r w:rsidRPr="00585C29">
        <w:rPr>
          <w:rFonts w:ascii="Arial Narrow" w:hAnsi="Arial Narrow" w:cs="Times New Roman"/>
        </w:rPr>
        <w:t>20....</w:t>
      </w:r>
      <w:proofErr w:type="gramEnd"/>
      <w:r w:rsidRPr="00585C29">
        <w:rPr>
          <w:rFonts w:ascii="Arial Narrow" w:hAnsi="Arial Narrow" w:cs="Times New Roman"/>
        </w:rPr>
        <w:t>. év ........ hó ...... nap</w:t>
      </w:r>
      <w:r w:rsidRPr="00585C29">
        <w:rPr>
          <w:rFonts w:ascii="Arial Narrow" w:hAnsi="Arial Narrow" w:cs="Times New Roman"/>
        </w:rPr>
        <w:br/>
      </w:r>
    </w:p>
    <w:p w14:paraId="205D4D7C" w14:textId="77777777" w:rsidR="0074311E" w:rsidRPr="00585C29" w:rsidRDefault="0074311E" w:rsidP="0074311E">
      <w:pPr>
        <w:jc w:val="center"/>
        <w:rPr>
          <w:rFonts w:ascii="Arial Narrow" w:hAnsi="Arial Narrow" w:cs="Times New Roman"/>
        </w:rPr>
      </w:pPr>
    </w:p>
    <w:p w14:paraId="5C5354CB" w14:textId="77777777" w:rsidR="0074311E" w:rsidRPr="00585C29" w:rsidRDefault="0074311E" w:rsidP="0074311E">
      <w:pPr>
        <w:jc w:val="center"/>
        <w:rPr>
          <w:rFonts w:ascii="Arial Narrow" w:hAnsi="Arial Narrow" w:cs="Times New Roman"/>
        </w:rPr>
      </w:pPr>
    </w:p>
    <w:p w14:paraId="438F3065" w14:textId="36725C7F" w:rsidR="00B84D51" w:rsidRPr="00585C29" w:rsidRDefault="0074311E" w:rsidP="0074311E">
      <w:pPr>
        <w:jc w:val="center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>.......................................................</w:t>
      </w:r>
    </w:p>
    <w:p w14:paraId="674071EC" w14:textId="77777777" w:rsidR="00B84D51" w:rsidRDefault="0074311E" w:rsidP="0074311E">
      <w:pPr>
        <w:jc w:val="center"/>
        <w:rPr>
          <w:rFonts w:ascii="Arial Narrow" w:hAnsi="Arial Narrow" w:cs="Times New Roman"/>
        </w:rPr>
      </w:pPr>
      <w:r w:rsidRPr="00585C29">
        <w:rPr>
          <w:rFonts w:ascii="Arial Narrow" w:hAnsi="Arial Narrow" w:cs="Times New Roman"/>
        </w:rPr>
        <w:t>Kedvezményezett képviselője</w:t>
      </w:r>
      <w:r w:rsidRPr="00585C29">
        <w:rPr>
          <w:rFonts w:ascii="Arial Narrow" w:hAnsi="Arial Narrow" w:cs="Times New Roman"/>
        </w:rPr>
        <w:br/>
        <w:t>(név, beosztás, cégszerű aláírás, bélyegző)</w:t>
      </w:r>
    </w:p>
    <w:sectPr w:rsidR="00B84D51" w:rsidSect="00DB6F6C">
      <w:headerReference w:type="default" r:id="rId8"/>
      <w:footerReference w:type="default" r:id="rId9"/>
      <w:pgSz w:w="12240" w:h="15840"/>
      <w:pgMar w:top="2835" w:right="1467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1E60" w14:textId="77777777" w:rsidR="008A6C3A" w:rsidRPr="00585C29" w:rsidRDefault="008A6C3A" w:rsidP="00DB6F6C">
      <w:pPr>
        <w:spacing w:after="0" w:line="240" w:lineRule="auto"/>
      </w:pPr>
      <w:r w:rsidRPr="00585C29">
        <w:separator/>
      </w:r>
    </w:p>
  </w:endnote>
  <w:endnote w:type="continuationSeparator" w:id="0">
    <w:p w14:paraId="1ACFCA1E" w14:textId="77777777" w:rsidR="008A6C3A" w:rsidRPr="00585C29" w:rsidRDefault="008A6C3A" w:rsidP="00DB6F6C">
      <w:pPr>
        <w:spacing w:after="0" w:line="240" w:lineRule="auto"/>
      </w:pPr>
      <w:r w:rsidRPr="00585C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1453108"/>
      <w:docPartObj>
        <w:docPartGallery w:val="Page Numbers (Bottom of Page)"/>
        <w:docPartUnique/>
      </w:docPartObj>
    </w:sdtPr>
    <w:sdtContent>
      <w:p w14:paraId="2F4FAE5A" w14:textId="25FC1398" w:rsidR="00991EE3" w:rsidRDefault="00991EE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.</w:t>
        </w:r>
      </w:p>
    </w:sdtContent>
  </w:sdt>
  <w:p w14:paraId="4C51C8CF" w14:textId="77777777" w:rsidR="00991EE3" w:rsidRDefault="00991EE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19BB" w14:textId="77777777" w:rsidR="008A6C3A" w:rsidRPr="00585C29" w:rsidRDefault="008A6C3A" w:rsidP="00DB6F6C">
      <w:pPr>
        <w:spacing w:after="0" w:line="240" w:lineRule="auto"/>
      </w:pPr>
      <w:r w:rsidRPr="00585C29">
        <w:separator/>
      </w:r>
    </w:p>
  </w:footnote>
  <w:footnote w:type="continuationSeparator" w:id="0">
    <w:p w14:paraId="18A72F0E" w14:textId="77777777" w:rsidR="008A6C3A" w:rsidRPr="00585C29" w:rsidRDefault="008A6C3A" w:rsidP="00DB6F6C">
      <w:pPr>
        <w:spacing w:after="0" w:line="240" w:lineRule="auto"/>
      </w:pPr>
      <w:r w:rsidRPr="00585C2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2800" w14:textId="55536FFE" w:rsidR="00DB6F6C" w:rsidRPr="00585C29" w:rsidRDefault="00DB6F6C" w:rsidP="00DB6F6C">
    <w:pPr>
      <w:pStyle w:val="lfej"/>
      <w:tabs>
        <w:tab w:val="clear" w:pos="9360"/>
        <w:tab w:val="right" w:pos="9356"/>
      </w:tabs>
    </w:pPr>
    <w:r w:rsidRPr="00585C29">
      <w:rPr>
        <w:noProof/>
        <w:lang w:eastAsia="hu-HU"/>
      </w:rPr>
      <w:drawing>
        <wp:anchor distT="0" distB="0" distL="114300" distR="114300" simplePos="0" relativeHeight="251657216" behindDoc="0" locked="0" layoutInCell="1" allowOverlap="1" wp14:anchorId="57D66236" wp14:editId="423BC92A">
          <wp:simplePos x="0" y="0"/>
          <wp:positionH relativeFrom="column">
            <wp:posOffset>-57150</wp:posOffset>
          </wp:positionH>
          <wp:positionV relativeFrom="paragraph">
            <wp:posOffset>64770</wp:posOffset>
          </wp:positionV>
          <wp:extent cx="1876425" cy="971550"/>
          <wp:effectExtent l="0" t="0" r="9525" b="0"/>
          <wp:wrapThrough wrapText="bothSides">
            <wp:wrapPolygon edited="0">
              <wp:start x="3728" y="0"/>
              <wp:lineTo x="2412" y="424"/>
              <wp:lineTo x="439" y="4659"/>
              <wp:lineTo x="439" y="8471"/>
              <wp:lineTo x="1316" y="13553"/>
              <wp:lineTo x="1096" y="20329"/>
              <wp:lineTo x="1535" y="21176"/>
              <wp:lineTo x="1974" y="21176"/>
              <wp:lineTo x="19955" y="21176"/>
              <wp:lineTo x="20832" y="21176"/>
              <wp:lineTo x="21490" y="20753"/>
              <wp:lineTo x="21490" y="20329"/>
              <wp:lineTo x="18640" y="13553"/>
              <wp:lineTo x="21490" y="8047"/>
              <wp:lineTo x="21490" y="424"/>
              <wp:lineTo x="18859" y="0"/>
              <wp:lineTo x="3728" y="0"/>
            </wp:wrapPolygon>
          </wp:wrapThrough>
          <wp:docPr id="1978638743" name="Tartalom helye 3" descr="https://kap.mnvh.eu/themes/mnvh/images/kap/KAP_03_300_dpi.png"/>
          <wp:cNvGraphicFramePr>
            <a:graphicFrameLocks xmlns:a="http://schemas.openxmlformats.org/drawingml/2006/main" noGrp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artalom helye 3" descr="https://kap.mnvh.eu/themes/mnvh/images/kap/KAP_03_300_dpi.png"/>
                  <pic:cNvPicPr>
                    <a:picLocks noGrp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789"/>
                  <a:stretch/>
                </pic:blipFill>
                <pic:spPr bwMode="auto">
                  <a:xfrm>
                    <a:off x="0" y="0"/>
                    <a:ext cx="18764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5C29">
      <w:rPr>
        <w:noProof/>
        <w:lang w:eastAsia="hu-HU"/>
      </w:rPr>
      <w:drawing>
        <wp:anchor distT="0" distB="0" distL="114300" distR="114300" simplePos="0" relativeHeight="251663360" behindDoc="1" locked="0" layoutInCell="1" allowOverlap="1" wp14:anchorId="6D2C2B22" wp14:editId="527FADD0">
          <wp:simplePos x="0" y="0"/>
          <wp:positionH relativeFrom="column">
            <wp:posOffset>1662430</wp:posOffset>
          </wp:positionH>
          <wp:positionV relativeFrom="paragraph">
            <wp:posOffset>-3810</wp:posOffset>
          </wp:positionV>
          <wp:extent cx="2409825" cy="919480"/>
          <wp:effectExtent l="0" t="0" r="0" b="0"/>
          <wp:wrapNone/>
          <wp:docPr id="1166418146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1573211" name="Kép 118157321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9825" cy="919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31A7A6" w14:textId="714FDF69" w:rsidR="00DB6F6C" w:rsidRPr="00585C29" w:rsidRDefault="00DB6F6C" w:rsidP="00DB6F6C">
    <w:pPr>
      <w:pStyle w:val="lfej"/>
      <w:jc w:val="right"/>
    </w:pPr>
    <w:r w:rsidRPr="00585C29">
      <w:rPr>
        <w:noProof/>
      </w:rPr>
      <w:drawing>
        <wp:inline distT="0" distB="0" distL="0" distR="0" wp14:anchorId="379A531C" wp14:editId="708CEC8C">
          <wp:extent cx="1341120" cy="1200785"/>
          <wp:effectExtent l="0" t="0" r="0" b="0"/>
          <wp:docPr id="1248383067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1200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716215">
    <w:abstractNumId w:val="8"/>
  </w:num>
  <w:num w:numId="2" w16cid:durableId="2004746619">
    <w:abstractNumId w:val="6"/>
  </w:num>
  <w:num w:numId="3" w16cid:durableId="646865256">
    <w:abstractNumId w:val="5"/>
  </w:num>
  <w:num w:numId="4" w16cid:durableId="910775954">
    <w:abstractNumId w:val="4"/>
  </w:num>
  <w:num w:numId="5" w16cid:durableId="1342658427">
    <w:abstractNumId w:val="7"/>
  </w:num>
  <w:num w:numId="6" w16cid:durableId="769357824">
    <w:abstractNumId w:val="3"/>
  </w:num>
  <w:num w:numId="7" w16cid:durableId="567107167">
    <w:abstractNumId w:val="2"/>
  </w:num>
  <w:num w:numId="8" w16cid:durableId="447117599">
    <w:abstractNumId w:val="1"/>
  </w:num>
  <w:num w:numId="9" w16cid:durableId="91320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A00"/>
    <w:rsid w:val="0003188D"/>
    <w:rsid w:val="00034616"/>
    <w:rsid w:val="0006063C"/>
    <w:rsid w:val="000C787B"/>
    <w:rsid w:val="0015074B"/>
    <w:rsid w:val="0023430B"/>
    <w:rsid w:val="002578A5"/>
    <w:rsid w:val="0029639D"/>
    <w:rsid w:val="00326F90"/>
    <w:rsid w:val="003C276A"/>
    <w:rsid w:val="003E013E"/>
    <w:rsid w:val="003E7AE4"/>
    <w:rsid w:val="0045467D"/>
    <w:rsid w:val="00585C29"/>
    <w:rsid w:val="00603A72"/>
    <w:rsid w:val="006F25E3"/>
    <w:rsid w:val="0074311E"/>
    <w:rsid w:val="007E2942"/>
    <w:rsid w:val="007F2F13"/>
    <w:rsid w:val="008662A6"/>
    <w:rsid w:val="008A6C3A"/>
    <w:rsid w:val="00946E02"/>
    <w:rsid w:val="00991EE3"/>
    <w:rsid w:val="009B313B"/>
    <w:rsid w:val="00AA1D8D"/>
    <w:rsid w:val="00AC4C75"/>
    <w:rsid w:val="00B47730"/>
    <w:rsid w:val="00B84D51"/>
    <w:rsid w:val="00C276D0"/>
    <w:rsid w:val="00C4678A"/>
    <w:rsid w:val="00CA7159"/>
    <w:rsid w:val="00CB0664"/>
    <w:rsid w:val="00CB2F79"/>
    <w:rsid w:val="00CD4712"/>
    <w:rsid w:val="00CD4EB0"/>
    <w:rsid w:val="00DA1A0F"/>
    <w:rsid w:val="00DB6F6C"/>
    <w:rsid w:val="00E02E30"/>
    <w:rsid w:val="00E8743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CFF3C9"/>
  <w14:defaultImageDpi w14:val="300"/>
  <w15:docId w15:val="{76602A2D-1232-49AA-B750-9F6DB615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  <w:rPr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805</Words>
  <Characters>5559</Characters>
  <Application>Microsoft Office Word</Application>
  <DocSecurity>0</DocSecurity>
  <Lines>46</Lines>
  <Paragraphs>12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Beáta Rácz-Szabó</cp:lastModifiedBy>
  <cp:revision>4</cp:revision>
  <dcterms:created xsi:type="dcterms:W3CDTF">2025-10-28T11:38:00Z</dcterms:created>
  <dcterms:modified xsi:type="dcterms:W3CDTF">2025-10-30T12:51:00Z</dcterms:modified>
  <cp:category/>
</cp:coreProperties>
</file>